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7113820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501398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1837436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464539" name="019e017b-d3af-7b1b-a4e1-35bc041c7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59065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515814" name="019e01a7-f484-7a33-bf9a-316899e13f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789547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93139" name="019e01d7-1bf3-785a-9d8d-b558d07d14b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740759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177353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103687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868441" name="019e0184-1880-7ae9-8ed5-21773be0cd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4417657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566494" name="019e01ad-a267-7761-8468-5d13e14826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629587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14754" name="019e015c-9f57-7d1a-901b-084ff0cebf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0525838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709065" name="019e0169-ad6d-7d8c-9fb2-ef547c88a98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285401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125518" name="019e0185-7c82-7896-a8a8-60e8b9ef8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526929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876104" name="019e0199-7b8c-79c5-9d81-6a9ea7a48d6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603161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123468" name="019e01b1-cbef-77fb-8a53-ea8c5af007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2408062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600931" name="019e01b7-8f6f-77d4-827f-fc7ee45627f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1611918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174237" name="019e01c8-a671-78df-aef6-6b4fbde462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6587376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53346" name="019e01c9-dd4f-7ba6-a58f-cd4d7e97a07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58105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152912" name="019e01ca-751f-77fa-bac9-5f97c6dd048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9693020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372504" name="019e01e5-59ba-7b21-9959-c8a04800483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4224909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975789" name="019e018e-4a00-7445-80b4-27e6ccd7739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731620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290365" name="019e019c-422c-774d-8406-91b43b8343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038742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843918" name="019e01b2-bf12-7e58-adab-df669a04621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0084185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072154" name="019e01c7-7613-73c2-b018-0af64b485f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092166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172582" name="019e01ca-9e6d-79a8-a8fa-7d5149bb243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9791568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708286" name="019e01de-89e0-72db-813f-f318902ebf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Treppenhsus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275902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976997" name="019e01d5-298d-7497-867a-bea4d04150b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5153759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14573" name="019e01d6-1676-72d2-ac67-7df438dff65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897717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32980" name="019e0196-fc78-7caa-b7d6-6fbc092a13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4367541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970327" name="019e01e0-71fb-7dfc-ad19-508b19a6eb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8495336" name="019e015d-836c-7e30-addd-5710941fa3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298779" name="019e015d-836c-7e30-addd-5710941fa3d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372243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18951" name="019e016d-a51e-76e5-8e35-0f58c397de5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819870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831747" name="019e0175-772a-7a7f-9ef1-e42a9c1117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635051" name="019e0177-afa2-7fd2-b1ee-a031f3c73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90002" name="019e0177-afa2-7fd2-b1ee-a031f3c7370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DG/ OG </w:t>
            </w:r>
          </w:p>
          <w:p>
            <w:pPr>
              <w:spacing w:before="0" w:after="0" w:line="240" w:lineRule="auto"/>
            </w:pPr>
            <w:r>
              <w:t>Trennwand</w:t>
            </w:r>
          </w:p>
        </w:tc>
        <w:tc>
          <w:p>
            <w:pPr>
              <w:spacing w:before="0" w:after="0" w:line="240" w:lineRule="auto"/>
            </w:pPr>
            <w:r>
              <w:t>Trennwand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258583" name="019e0179-58d2-7805-8ba8-7c839eb29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991957" name="019e0179-58d2-7805-8ba8-7c839eb296e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5760211" name="019e01d1-5eaa-7a1a-9859-96f9604d7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64047" name="019e01d1-5eaa-7a1a-9859-96f9604d7f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333840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683136" name="019e01df-2602-7339-b04e-899c41630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363366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757510" name="019e01e8-490f-760d-b379-e68eeea6ba2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880374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72634" name="019e01ea-3575-7042-8946-b39b872d7e5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